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0569605" name="fcea7ca0-b404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1795964" name="fcea7ca0-b404-11f0-8b2c-693c6cb3a91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1943318" name="f7f8cfc0-b405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687764" name="f7f8cfc0-b405-11f0-8b2c-693c6cb3a91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4158688" name="0f51fc0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665664" name="0f51fc00-b406-11f0-8b2c-693c6cb3a91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5586458" name="216a8d8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755465" name="216a8d80-b406-11f0-8b2c-693c6cb3a91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457000" name="2d98619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199803" name="2d986190-b406-11f0-8b2c-693c6cb3a91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9912068" name="9f17b5a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1054555" name="9f17b5a0-b406-11f0-8b2c-693c6cb3a9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4086415" name="b8234cd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6276378" name="b8234cd0-b406-11f0-8b2c-693c6cb3a91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8142273" name="c9d0c070-b406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445873" name="c9d0c070-b406-11f0-8b2c-693c6cb3a91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649352" name="3445411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092061" name="34454110-b407-11f0-8b2c-693c6cb3a91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8980296" name="49df7f4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9548200" name="49df7f40-b407-11f0-8b2c-693c6cb3a91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7314205" name="5a326bf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604483" name="5a326bf0-b407-11f0-8b2c-693c6cb3a91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8735611" name="f2238430-b407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335629" name="f2238430-b407-11f0-8b2c-693c6cb3a91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9782431" name="290819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1223060" name="29081920-b408-11f0-8b2c-693c6cb3a91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6737830" name="d581ff9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085940" name="d581ff90-b408-11f0-8b2c-693c6cb3a91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9187831" name="f4056e20-b408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7985162" name="f4056e20-b408-11f0-8b2c-693c6cb3a91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148068" name="079695e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565687" name="079695e0-b409-11f0-8b2c-693c6cb3a91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1921755" name="2d2d8a7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008477" name="2d2d8a70-b409-11f0-8b2c-693c6cb3a91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5081632" name="d12566c0-b409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1300367" name="d12566c0-b409-11f0-8b2c-693c6cb3a91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2651805" name="0d25d060-b40a-11f0-8b2c-693c6cb3a9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473834" name="0d25d060-b40a-11f0-8b2c-693c6cb3a91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Zelglistrasse 28, 15705 Hallwil</w:t>
          </w:r>
        </w:p>
        <w:p>
          <w:pPr>
            <w:spacing w:before="0" w:after="0"/>
          </w:pPr>
          <w:r>
            <w:t>551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